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A3332D" w14:textId="77777777" w:rsidR="00660E19" w:rsidRPr="00D561A0" w:rsidRDefault="00660E19" w:rsidP="00660E19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2C0D63C7" w14:textId="77777777" w:rsidR="00D05234" w:rsidRDefault="00D05234" w:rsidP="00D05234">
      <w:pPr>
        <w:tabs>
          <w:tab w:val="left" w:pos="93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83432">
        <w:rPr>
          <w:rFonts w:ascii="Times New Roman" w:hAnsi="Times New Roman"/>
          <w:b/>
          <w:sz w:val="26"/>
          <w:szCs w:val="26"/>
        </w:rPr>
        <w:t xml:space="preserve">Городская олимпиада по литературному чтению </w:t>
      </w:r>
    </w:p>
    <w:p w14:paraId="293D10DA" w14:textId="1A6EE9D6" w:rsidR="00D05234" w:rsidRPr="00B83432" w:rsidRDefault="00D05234" w:rsidP="00D05234">
      <w:pPr>
        <w:tabs>
          <w:tab w:val="left" w:pos="93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83432">
        <w:rPr>
          <w:rFonts w:ascii="Times New Roman" w:hAnsi="Times New Roman"/>
          <w:b/>
          <w:sz w:val="26"/>
          <w:szCs w:val="26"/>
        </w:rPr>
        <w:t>для учащихся 4-х классов 20</w:t>
      </w:r>
      <w:r>
        <w:rPr>
          <w:rFonts w:ascii="Times New Roman" w:hAnsi="Times New Roman"/>
          <w:b/>
          <w:sz w:val="26"/>
          <w:szCs w:val="26"/>
        </w:rPr>
        <w:t xml:space="preserve">21 </w:t>
      </w:r>
      <w:r w:rsidRPr="00B83432">
        <w:rPr>
          <w:rFonts w:ascii="Times New Roman" w:hAnsi="Times New Roman"/>
          <w:b/>
          <w:sz w:val="26"/>
          <w:szCs w:val="26"/>
        </w:rPr>
        <w:t>год</w:t>
      </w:r>
    </w:p>
    <w:p w14:paraId="26BC46BA" w14:textId="31F60B18" w:rsidR="00D05234" w:rsidRDefault="00D05234" w:rsidP="00D05234">
      <w:pPr>
        <w:tabs>
          <w:tab w:val="left" w:pos="93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83432">
        <w:rPr>
          <w:rFonts w:ascii="Times New Roman" w:hAnsi="Times New Roman"/>
          <w:b/>
          <w:sz w:val="26"/>
          <w:szCs w:val="26"/>
        </w:rPr>
        <w:t>Критерии оценивания и ответы</w:t>
      </w:r>
    </w:p>
    <w:p w14:paraId="471455AF" w14:textId="77777777" w:rsidR="00F8522D" w:rsidRDefault="00F8522D" w:rsidP="00D05234">
      <w:pPr>
        <w:tabs>
          <w:tab w:val="left" w:pos="93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Style w:val="a6"/>
        <w:tblW w:w="10207" w:type="dxa"/>
        <w:tblInd w:w="-431" w:type="dxa"/>
        <w:tblLook w:val="04A0" w:firstRow="1" w:lastRow="0" w:firstColumn="1" w:lastColumn="0" w:noHBand="0" w:noVBand="1"/>
      </w:tblPr>
      <w:tblGrid>
        <w:gridCol w:w="1419"/>
        <w:gridCol w:w="6804"/>
        <w:gridCol w:w="1984"/>
      </w:tblGrid>
      <w:tr w:rsidR="00F8522D" w:rsidRPr="00F8522D" w14:paraId="0C90310C" w14:textId="77777777" w:rsidTr="00CA3441">
        <w:tc>
          <w:tcPr>
            <w:tcW w:w="1419" w:type="dxa"/>
          </w:tcPr>
          <w:p w14:paraId="6901383D" w14:textId="520B6331" w:rsidR="00F8522D" w:rsidRPr="00F8522D" w:rsidRDefault="00CA3441" w:rsidP="00AC06A6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№ задания</w:t>
            </w:r>
          </w:p>
        </w:tc>
        <w:tc>
          <w:tcPr>
            <w:tcW w:w="6804" w:type="dxa"/>
          </w:tcPr>
          <w:p w14:paraId="6ED76FEC" w14:textId="025864ED" w:rsidR="00F8522D" w:rsidRPr="00F8522D" w:rsidRDefault="00CA3441" w:rsidP="00AC06A6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Ответы</w:t>
            </w:r>
          </w:p>
        </w:tc>
        <w:tc>
          <w:tcPr>
            <w:tcW w:w="1984" w:type="dxa"/>
          </w:tcPr>
          <w:p w14:paraId="59EDA2ED" w14:textId="31CD40CA" w:rsidR="00F8522D" w:rsidRPr="00F8522D" w:rsidRDefault="00CA3441" w:rsidP="00AC06A6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Баллы</w:t>
            </w:r>
          </w:p>
        </w:tc>
      </w:tr>
      <w:tr w:rsidR="00F8522D" w:rsidRPr="00F8522D" w14:paraId="7CC623AF" w14:textId="77777777" w:rsidTr="00CA3441">
        <w:tc>
          <w:tcPr>
            <w:tcW w:w="1419" w:type="dxa"/>
          </w:tcPr>
          <w:p w14:paraId="12B64FC3" w14:textId="2E7AE8BB" w:rsidR="00F8522D" w:rsidRPr="00F8522D" w:rsidRDefault="00F8522D" w:rsidP="00AC06A6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№1</w:t>
            </w:r>
          </w:p>
        </w:tc>
        <w:tc>
          <w:tcPr>
            <w:tcW w:w="6804" w:type="dxa"/>
          </w:tcPr>
          <w:p w14:paraId="411AF656" w14:textId="77777777" w:rsidR="00F8522D" w:rsidRPr="001F2CCB" w:rsidRDefault="00F8522D" w:rsidP="00F852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F2C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1) Кирилл и Мефодий</w:t>
            </w:r>
          </w:p>
          <w:p w14:paraId="42690DE5" w14:textId="77777777" w:rsidR="00F8522D" w:rsidRPr="001F2CCB" w:rsidRDefault="00F8522D" w:rsidP="00F8522D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2C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2)</w:t>
            </w:r>
            <w:r w:rsidRPr="001F2CC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  <w:t xml:space="preserve"> </w:t>
            </w:r>
            <w:r w:rsidRPr="001F2CC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«Телефон»</w:t>
            </w:r>
          </w:p>
          <w:p w14:paraId="5346DD10" w14:textId="7935645E" w:rsidR="00F8522D" w:rsidRPr="001F2CCB" w:rsidRDefault="00F8522D" w:rsidP="00F8522D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F2CC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3) М.Ю</w:t>
            </w:r>
            <w:r w:rsidR="00610740" w:rsidRPr="001F2CC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1F2CC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Лерм</w:t>
            </w:r>
            <w:r w:rsidR="00610740" w:rsidRPr="001F2CC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1F2CC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нтов</w:t>
            </w:r>
          </w:p>
          <w:p w14:paraId="609B849B" w14:textId="77777777" w:rsidR="00F8522D" w:rsidRPr="001F2CCB" w:rsidRDefault="00F8522D" w:rsidP="00F8522D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F2CC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4) Льюис Кэрролл, "Алиса в стране чудес",</w:t>
            </w:r>
            <w:r w:rsidRPr="001F2CC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 xml:space="preserve"> "Алиса в Зазеркалье".</w:t>
            </w:r>
            <w:r w:rsidRPr="001F2CCB">
              <w:rPr>
                <w:rFonts w:ascii="Arial" w:hAnsi="Arial" w:cs="Arial"/>
                <w:color w:val="000000"/>
                <w:spacing w:val="-2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493B0753" w14:textId="77777777" w:rsidR="00F8522D" w:rsidRPr="001F2CCB" w:rsidRDefault="00F8522D" w:rsidP="00F8522D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F2CC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5) Гарри Поттер</w:t>
            </w:r>
          </w:p>
          <w:p w14:paraId="771E9A5E" w14:textId="549359C5" w:rsidR="00F8522D" w:rsidRPr="001F2CCB" w:rsidRDefault="00F8522D" w:rsidP="00AC06A6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F2CC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                                                                    </w:t>
            </w:r>
          </w:p>
        </w:tc>
        <w:tc>
          <w:tcPr>
            <w:tcW w:w="1984" w:type="dxa"/>
          </w:tcPr>
          <w:p w14:paraId="3DBCA243" w14:textId="77777777" w:rsidR="00F8522D" w:rsidRPr="001F2CCB" w:rsidRDefault="00F8522D" w:rsidP="00AC06A6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1F2CC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1</w:t>
            </w:r>
          </w:p>
          <w:p w14:paraId="77EE7C8D" w14:textId="77777777" w:rsidR="00F8522D" w:rsidRPr="001F2CCB" w:rsidRDefault="00F8522D" w:rsidP="00AC06A6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1F2CC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1</w:t>
            </w:r>
          </w:p>
          <w:p w14:paraId="0B5122FB" w14:textId="77777777" w:rsidR="00F8522D" w:rsidRPr="001F2CCB" w:rsidRDefault="00F8522D" w:rsidP="00AC06A6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1F2CC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1</w:t>
            </w:r>
          </w:p>
          <w:p w14:paraId="79BAE0D1" w14:textId="77777777" w:rsidR="00F8522D" w:rsidRPr="001F2CCB" w:rsidRDefault="00F8522D" w:rsidP="00AC06A6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1F2CC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3</w:t>
            </w:r>
          </w:p>
          <w:p w14:paraId="3A09C6CE" w14:textId="77777777" w:rsidR="00F8522D" w:rsidRPr="001F2CCB" w:rsidRDefault="00F8522D" w:rsidP="00AC06A6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  <w:p w14:paraId="3442F087" w14:textId="77777777" w:rsidR="00F8522D" w:rsidRPr="001F2CCB" w:rsidRDefault="00F8522D" w:rsidP="00AC06A6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1F2CC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1</w:t>
            </w:r>
          </w:p>
          <w:p w14:paraId="6C1500A1" w14:textId="7DA7888B" w:rsidR="00610740" w:rsidRPr="001F2CCB" w:rsidRDefault="00610740" w:rsidP="00AC06A6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F2CC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Макс.-7 б.</w:t>
            </w:r>
          </w:p>
        </w:tc>
      </w:tr>
      <w:tr w:rsidR="00F8522D" w:rsidRPr="00F8522D" w14:paraId="3690970E" w14:textId="77777777" w:rsidTr="00CA3441">
        <w:tc>
          <w:tcPr>
            <w:tcW w:w="1419" w:type="dxa"/>
          </w:tcPr>
          <w:p w14:paraId="5853F2E0" w14:textId="2B696540" w:rsidR="00F8522D" w:rsidRPr="00F8522D" w:rsidRDefault="00610740" w:rsidP="00AC06A6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№2</w:t>
            </w:r>
          </w:p>
        </w:tc>
        <w:tc>
          <w:tcPr>
            <w:tcW w:w="6804" w:type="dxa"/>
          </w:tcPr>
          <w:p w14:paraId="3C108244" w14:textId="3581BE6D" w:rsidR="00F8522D" w:rsidRPr="001F2CCB" w:rsidRDefault="00610740" w:rsidP="00AC06A6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1F2CC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1. Жанр- </w:t>
            </w:r>
            <w:r w:rsidRPr="001F2CC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басня.</w:t>
            </w:r>
          </w:p>
          <w:p w14:paraId="7458C610" w14:textId="3BF6E732" w:rsidR="00610740" w:rsidRPr="001F2CCB" w:rsidRDefault="00610740" w:rsidP="00AC06A6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1F2CC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Доказательство- </w:t>
            </w:r>
            <w:r w:rsidRPr="001F2CC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есть мораль.</w:t>
            </w:r>
          </w:p>
          <w:p w14:paraId="4FC5F719" w14:textId="77777777" w:rsidR="00610740" w:rsidRPr="001F2CCB" w:rsidRDefault="00CA3441" w:rsidP="00AC06A6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C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10740" w:rsidRPr="001F2C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1F2CCB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="00610740" w:rsidRPr="001F2CCB">
              <w:rPr>
                <w:rFonts w:ascii="Times New Roman" w:eastAsia="Times New Roman" w:hAnsi="Times New Roman" w:cs="Times New Roman"/>
                <w:sz w:val="24"/>
                <w:szCs w:val="24"/>
              </w:rPr>
              <w:t>ежа на месте, и от черепахи можно отстать.</w:t>
            </w:r>
          </w:p>
          <w:p w14:paraId="2799506C" w14:textId="7050A877" w:rsidR="00CA3441" w:rsidRPr="001F2CCB" w:rsidRDefault="00CA3441" w:rsidP="00AC06A6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F2CC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3.</w:t>
            </w:r>
            <w:r w:rsidRPr="001F2CC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1F2CCB">
              <w:rPr>
                <w:rFonts w:ascii="Times New Roman" w:eastAsia="Times New Roman" w:hAnsi="Times New Roman" w:cs="Times New Roman"/>
                <w:sz w:val="24"/>
                <w:szCs w:val="24"/>
              </w:rPr>
              <w:t>Играть играй, да дело знай.</w:t>
            </w:r>
          </w:p>
        </w:tc>
        <w:tc>
          <w:tcPr>
            <w:tcW w:w="1984" w:type="dxa"/>
          </w:tcPr>
          <w:p w14:paraId="06713344" w14:textId="77777777" w:rsidR="00F8522D" w:rsidRPr="001F2CCB" w:rsidRDefault="00CA3441" w:rsidP="00AC06A6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1F2CC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1</w:t>
            </w:r>
          </w:p>
          <w:p w14:paraId="59DFB46B" w14:textId="77777777" w:rsidR="00CA3441" w:rsidRPr="001F2CCB" w:rsidRDefault="00CA3441" w:rsidP="00AC06A6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1F2CC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1</w:t>
            </w:r>
          </w:p>
          <w:p w14:paraId="3F61BEFE" w14:textId="77777777" w:rsidR="00CA3441" w:rsidRPr="001F2CCB" w:rsidRDefault="00CA3441" w:rsidP="00AC06A6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1F2CC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1</w:t>
            </w:r>
          </w:p>
          <w:p w14:paraId="7AC0B052" w14:textId="77777777" w:rsidR="00CA3441" w:rsidRPr="001F2CCB" w:rsidRDefault="00CA3441" w:rsidP="00AC06A6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1F2CC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1</w:t>
            </w:r>
          </w:p>
          <w:p w14:paraId="3FAEF8EE" w14:textId="27E47010" w:rsidR="00CA3441" w:rsidRPr="001F2CCB" w:rsidRDefault="00CA3441" w:rsidP="00AC06A6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F2CC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Макс.- 4б.</w:t>
            </w:r>
          </w:p>
        </w:tc>
      </w:tr>
      <w:tr w:rsidR="00F8522D" w:rsidRPr="00F8522D" w14:paraId="736C00BB" w14:textId="77777777" w:rsidTr="00CA3441">
        <w:tc>
          <w:tcPr>
            <w:tcW w:w="1419" w:type="dxa"/>
          </w:tcPr>
          <w:p w14:paraId="63FFD0B2" w14:textId="39248D39" w:rsidR="00F8522D" w:rsidRPr="00F8522D" w:rsidRDefault="00CA3441" w:rsidP="00AC06A6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№3</w:t>
            </w:r>
          </w:p>
        </w:tc>
        <w:tc>
          <w:tcPr>
            <w:tcW w:w="6804" w:type="dxa"/>
          </w:tcPr>
          <w:p w14:paraId="12B562E0" w14:textId="34D21760" w:rsidR="00CA3441" w:rsidRPr="00485BCD" w:rsidRDefault="00CA3441" w:rsidP="00CA3441">
            <w:pPr>
              <w:pStyle w:val="a5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485BC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Олицетворение: </w:t>
            </w:r>
            <w:r w:rsidRPr="00485BCD">
              <w:rPr>
                <w:rFonts w:ascii="Times New Roman" w:hAnsi="Times New Roman" w:cs="Times New Roman"/>
                <w:i/>
                <w:iCs/>
                <w:sz w:val="26"/>
                <w:szCs w:val="26"/>
                <w:shd w:val="clear" w:color="auto" w:fill="FFFFFF"/>
              </w:rPr>
              <w:t xml:space="preserve">вьюги отзвучали, солнце брызнуло, море скребется. </w:t>
            </w:r>
          </w:p>
          <w:p w14:paraId="539EDACE" w14:textId="77777777" w:rsidR="00CA3441" w:rsidRPr="00485BCD" w:rsidRDefault="00CA3441" w:rsidP="00CA3441">
            <w:pPr>
              <w:pStyle w:val="a5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485BC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Сравнение: </w:t>
            </w:r>
            <w:r w:rsidRPr="00485BCD">
              <w:rPr>
                <w:rFonts w:ascii="Times New Roman" w:hAnsi="Times New Roman" w:cs="Times New Roman"/>
                <w:i/>
                <w:iCs/>
                <w:sz w:val="26"/>
                <w:szCs w:val="26"/>
                <w:shd w:val="clear" w:color="auto" w:fill="FFFFFF"/>
              </w:rPr>
              <w:t xml:space="preserve">море тихо, как котенок. </w:t>
            </w:r>
          </w:p>
          <w:p w14:paraId="67F629FB" w14:textId="77777777" w:rsidR="00F8522D" w:rsidRPr="00F8522D" w:rsidRDefault="00F8522D" w:rsidP="00AC06A6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984" w:type="dxa"/>
          </w:tcPr>
          <w:p w14:paraId="4199F56D" w14:textId="75B44F43" w:rsidR="00F8522D" w:rsidRDefault="00CA3441" w:rsidP="00AC06A6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1б. </w:t>
            </w:r>
            <w:r w:rsidR="001F2CCB" w:rsidRPr="001F2CC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за каждый правильный ответ.</w:t>
            </w:r>
          </w:p>
          <w:p w14:paraId="69B582E8" w14:textId="2DB0F9D1" w:rsidR="00CA3441" w:rsidRPr="00CA3441" w:rsidRDefault="00CA3441" w:rsidP="00AC06A6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CA344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Макс. – 4б.</w:t>
            </w:r>
          </w:p>
        </w:tc>
      </w:tr>
      <w:tr w:rsidR="00F8522D" w:rsidRPr="00F8522D" w14:paraId="433C3301" w14:textId="77777777" w:rsidTr="00CA3441">
        <w:tc>
          <w:tcPr>
            <w:tcW w:w="1419" w:type="dxa"/>
          </w:tcPr>
          <w:p w14:paraId="1164E8D8" w14:textId="57EA4AAB" w:rsidR="00F8522D" w:rsidRPr="00F8522D" w:rsidRDefault="00CA3441" w:rsidP="00AC06A6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№4</w:t>
            </w:r>
          </w:p>
        </w:tc>
        <w:tc>
          <w:tcPr>
            <w:tcW w:w="6804" w:type="dxa"/>
          </w:tcPr>
          <w:p w14:paraId="2EFC06E0" w14:textId="6A3362E5" w:rsidR="00F8522D" w:rsidRPr="001F2CCB" w:rsidRDefault="00B740E0" w:rsidP="00AC06A6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</w:pPr>
            <w:proofErr w:type="spellStart"/>
            <w:r w:rsidRPr="001F2CCB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>Ш.Перро</w:t>
            </w:r>
            <w:proofErr w:type="spellEnd"/>
            <w:r w:rsidR="00CA3441" w:rsidRPr="001F2CCB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 xml:space="preserve"> «Золушка»</w:t>
            </w:r>
          </w:p>
          <w:p w14:paraId="3B1A96B1" w14:textId="1F02C605" w:rsidR="00CA3441" w:rsidRPr="001F2CCB" w:rsidRDefault="00B740E0" w:rsidP="00AC06A6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</w:pPr>
            <w:proofErr w:type="spellStart"/>
            <w:r w:rsidRPr="001F2CCB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>А.Толстой</w:t>
            </w:r>
            <w:proofErr w:type="spellEnd"/>
            <w:r w:rsidRPr="001F2CCB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 xml:space="preserve"> «</w:t>
            </w:r>
            <w:r w:rsidR="007674F1" w:rsidRPr="001F2CCB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>Золотой ключик или приключения Буратино»</w:t>
            </w:r>
          </w:p>
          <w:p w14:paraId="389E12F5" w14:textId="77777777" w:rsidR="00B740E0" w:rsidRPr="001F2CCB" w:rsidRDefault="00B740E0" w:rsidP="00AC06A6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</w:pPr>
            <w:proofErr w:type="spellStart"/>
            <w:r w:rsidRPr="001F2CCB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>Г.Х.Андерсен</w:t>
            </w:r>
            <w:proofErr w:type="spellEnd"/>
            <w:r w:rsidRPr="001F2CCB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 xml:space="preserve"> «Снежная Королева»</w:t>
            </w:r>
          </w:p>
          <w:p w14:paraId="157B60A9" w14:textId="77777777" w:rsidR="00B740E0" w:rsidRPr="001F2CCB" w:rsidRDefault="00B740E0" w:rsidP="00AC06A6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</w:pPr>
            <w:proofErr w:type="spellStart"/>
            <w:r w:rsidRPr="001F2CCB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>П.Ершов</w:t>
            </w:r>
            <w:proofErr w:type="spellEnd"/>
            <w:r w:rsidRPr="001F2CCB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 xml:space="preserve"> «Конёк</w:t>
            </w:r>
            <w:r w:rsidR="007674F1" w:rsidRPr="001F2CCB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>-горбунок»</w:t>
            </w:r>
          </w:p>
          <w:p w14:paraId="674550F3" w14:textId="2DF04979" w:rsidR="007674F1" w:rsidRPr="00F8522D" w:rsidRDefault="007674F1" w:rsidP="00AC06A6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1F2CCB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>С.Аксаков</w:t>
            </w:r>
            <w:proofErr w:type="spellEnd"/>
            <w:r w:rsidRPr="001F2CCB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 xml:space="preserve"> «Аленький цветочек»</w:t>
            </w:r>
          </w:p>
        </w:tc>
        <w:tc>
          <w:tcPr>
            <w:tcW w:w="1984" w:type="dxa"/>
          </w:tcPr>
          <w:p w14:paraId="7503D6B8" w14:textId="77777777" w:rsidR="00F8522D" w:rsidRDefault="007674F1" w:rsidP="00AC06A6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0,5 б.</w:t>
            </w:r>
            <w:r w:rsidRPr="007674F1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за каждого правильно названного автора</w:t>
            </w:r>
            <w: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и название сказки.</w:t>
            </w:r>
          </w:p>
          <w:p w14:paraId="693F7A1A" w14:textId="596B947B" w:rsidR="007674F1" w:rsidRPr="007674F1" w:rsidRDefault="007674F1" w:rsidP="00AC06A6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7674F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Макс.- 5б.</w:t>
            </w:r>
          </w:p>
        </w:tc>
      </w:tr>
      <w:tr w:rsidR="00F8522D" w:rsidRPr="00F8522D" w14:paraId="7BB03E36" w14:textId="77777777" w:rsidTr="00CA3441">
        <w:tc>
          <w:tcPr>
            <w:tcW w:w="1419" w:type="dxa"/>
          </w:tcPr>
          <w:p w14:paraId="777D74FE" w14:textId="0782F9DB" w:rsidR="00F8522D" w:rsidRPr="00F8522D" w:rsidRDefault="001F2CCB" w:rsidP="00AC06A6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№5</w:t>
            </w:r>
          </w:p>
        </w:tc>
        <w:tc>
          <w:tcPr>
            <w:tcW w:w="6804" w:type="dxa"/>
          </w:tcPr>
          <w:p w14:paraId="7C59FF86" w14:textId="127DDCC7" w:rsidR="007674F1" w:rsidRPr="007674F1" w:rsidRDefault="007674F1" w:rsidP="007674F1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 xml:space="preserve">  </w:t>
            </w:r>
            <w:r w:rsidRPr="001F2CC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Л</w:t>
            </w:r>
            <w:r w:rsidRPr="007674F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ебедь</w:t>
            </w:r>
            <w:r w:rsidRPr="001F2CC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1F2CCB" w:rsidRPr="001F2CC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белая</w:t>
            </w:r>
          </w:p>
          <w:p w14:paraId="23ACBE07" w14:textId="0A02B5F6" w:rsidR="007674F1" w:rsidRPr="007674F1" w:rsidRDefault="007674F1" w:rsidP="007674F1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1F2CC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 </w:t>
            </w:r>
            <w:r w:rsidR="001F2CCB" w:rsidRPr="001F2CC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</w:t>
            </w:r>
            <w:r w:rsidRPr="007674F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евица</w:t>
            </w:r>
            <w:r w:rsidR="001F2CCB" w:rsidRPr="001F2CC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красная</w:t>
            </w:r>
          </w:p>
          <w:p w14:paraId="3502E03F" w14:textId="6B7DF79D" w:rsidR="007674F1" w:rsidRPr="007674F1" w:rsidRDefault="007674F1" w:rsidP="007674F1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1F2CC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 </w:t>
            </w:r>
            <w:r w:rsidR="001F2CCB" w:rsidRPr="001F2CC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</w:t>
            </w:r>
            <w:r w:rsidRPr="007674F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емля</w:t>
            </w:r>
            <w:r w:rsidR="001F2CCB" w:rsidRPr="001F2CC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русская</w:t>
            </w:r>
          </w:p>
          <w:p w14:paraId="4A619239" w14:textId="5A5D3205" w:rsidR="007674F1" w:rsidRPr="007674F1" w:rsidRDefault="007674F1" w:rsidP="007674F1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1F2CC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 </w:t>
            </w:r>
            <w:r w:rsidR="001F2CCB" w:rsidRPr="001F2CC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</w:t>
            </w:r>
            <w:r w:rsidRPr="007674F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окол</w:t>
            </w:r>
            <w:r w:rsidR="001F2CCB" w:rsidRPr="001F2CC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ясный</w:t>
            </w:r>
          </w:p>
          <w:p w14:paraId="1C337D89" w14:textId="1EFD02BA" w:rsidR="007674F1" w:rsidRPr="007674F1" w:rsidRDefault="007674F1" w:rsidP="007674F1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1F2CC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 </w:t>
            </w:r>
            <w:r w:rsidR="001F2CCB" w:rsidRPr="001F2CC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</w:t>
            </w:r>
            <w:r w:rsidRPr="007674F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лезы</w:t>
            </w:r>
            <w:r w:rsidR="001F2CCB" w:rsidRPr="001F2CC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горькие</w:t>
            </w:r>
          </w:p>
          <w:p w14:paraId="22FE26FE" w14:textId="26BAE961" w:rsidR="00F8522D" w:rsidRPr="00F8522D" w:rsidRDefault="007674F1" w:rsidP="007674F1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1F2CC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 </w:t>
            </w:r>
            <w:r w:rsidR="001F2CCB" w:rsidRPr="001F2CC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</w:t>
            </w:r>
            <w:r w:rsidRPr="001F2CC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еч</w:t>
            </w:r>
            <w:r w:rsidR="001F2CCB" w:rsidRPr="001F2CC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булатный</w:t>
            </w:r>
          </w:p>
        </w:tc>
        <w:tc>
          <w:tcPr>
            <w:tcW w:w="1984" w:type="dxa"/>
          </w:tcPr>
          <w:p w14:paraId="1B17368D" w14:textId="535594D3" w:rsidR="001F2CCB" w:rsidRDefault="001F2CCB" w:rsidP="001F2CCB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1б. </w:t>
            </w:r>
            <w:r w:rsidRPr="001F2CC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за каждый правильный ответ.</w:t>
            </w:r>
          </w:p>
          <w:p w14:paraId="138743BE" w14:textId="77777777" w:rsidR="001F2CCB" w:rsidRDefault="001F2CCB" w:rsidP="00AC06A6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14:paraId="0B2A9559" w14:textId="111C2528" w:rsidR="001F2CCB" w:rsidRPr="00F8522D" w:rsidRDefault="001F2CCB" w:rsidP="00AC06A6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7674F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Макс.- 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6</w:t>
            </w:r>
            <w:r w:rsidRPr="007674F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б.</w:t>
            </w:r>
          </w:p>
        </w:tc>
      </w:tr>
      <w:tr w:rsidR="001F2CCB" w:rsidRPr="00F8522D" w14:paraId="48C0D927" w14:textId="77777777" w:rsidTr="00CA3441">
        <w:tc>
          <w:tcPr>
            <w:tcW w:w="1419" w:type="dxa"/>
          </w:tcPr>
          <w:p w14:paraId="334F9760" w14:textId="788E1CC9" w:rsidR="001F2CCB" w:rsidRPr="00F8522D" w:rsidRDefault="001F2CCB" w:rsidP="001F2CCB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№6</w:t>
            </w:r>
          </w:p>
        </w:tc>
        <w:tc>
          <w:tcPr>
            <w:tcW w:w="6804" w:type="dxa"/>
          </w:tcPr>
          <w:p w14:paraId="079DB619" w14:textId="21D25C5F" w:rsidR="001F2CCB" w:rsidRPr="001F2CCB" w:rsidRDefault="001F2CCB" w:rsidP="001F2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CCB">
              <w:rPr>
                <w:rFonts w:ascii="Times New Roman" w:hAnsi="Times New Roman" w:cs="Times New Roman"/>
                <w:sz w:val="24"/>
                <w:szCs w:val="24"/>
              </w:rPr>
              <w:t>Иван Андреевич Крылов</w:t>
            </w:r>
          </w:p>
          <w:p w14:paraId="485F97C0" w14:textId="05E14809" w:rsidR="001F2CCB" w:rsidRPr="001F2CCB" w:rsidRDefault="001F2CCB" w:rsidP="001F2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CCB">
              <w:rPr>
                <w:rFonts w:ascii="Times New Roman" w:hAnsi="Times New Roman" w:cs="Times New Roman"/>
                <w:sz w:val="24"/>
                <w:szCs w:val="24"/>
              </w:rPr>
              <w:t>Михаил Юрьевич Лермонтов</w:t>
            </w:r>
          </w:p>
          <w:p w14:paraId="164D8335" w14:textId="750D7B1F" w:rsidR="001F2CCB" w:rsidRPr="001F2CCB" w:rsidRDefault="001F2CCB" w:rsidP="001F2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CCB">
              <w:rPr>
                <w:rFonts w:ascii="Times New Roman" w:hAnsi="Times New Roman" w:cs="Times New Roman"/>
                <w:sz w:val="24"/>
                <w:szCs w:val="24"/>
              </w:rPr>
              <w:t>Лев Николаевич Толстой</w:t>
            </w:r>
          </w:p>
          <w:p w14:paraId="36AF55A8" w14:textId="2EC40137" w:rsidR="001F2CCB" w:rsidRPr="001F2CCB" w:rsidRDefault="001F2CCB" w:rsidP="001F2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CCB">
              <w:rPr>
                <w:rFonts w:ascii="Times New Roman" w:hAnsi="Times New Roman" w:cs="Times New Roman"/>
                <w:sz w:val="24"/>
                <w:szCs w:val="24"/>
              </w:rPr>
              <w:t>Антон Павлович Чехов</w:t>
            </w:r>
          </w:p>
          <w:p w14:paraId="0F6F1E29" w14:textId="06877015" w:rsidR="001F2CCB" w:rsidRPr="00F8522D" w:rsidRDefault="001F2CCB" w:rsidP="001F2CCB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1F2CCB">
              <w:rPr>
                <w:rFonts w:ascii="Times New Roman" w:hAnsi="Times New Roman" w:cs="Times New Roman"/>
                <w:sz w:val="24"/>
                <w:szCs w:val="24"/>
              </w:rPr>
              <w:t>Александр Сергеевич Пушкин</w:t>
            </w:r>
          </w:p>
        </w:tc>
        <w:tc>
          <w:tcPr>
            <w:tcW w:w="1984" w:type="dxa"/>
          </w:tcPr>
          <w:p w14:paraId="37E880A5" w14:textId="77777777" w:rsidR="001F2CCB" w:rsidRDefault="001F2CCB" w:rsidP="001F2CCB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1б. </w:t>
            </w:r>
            <w:r w:rsidRPr="001F2CC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за каждый правильный ответ.</w:t>
            </w:r>
          </w:p>
          <w:p w14:paraId="34E4CE08" w14:textId="23513695" w:rsidR="001F2CCB" w:rsidRPr="00F8522D" w:rsidRDefault="001F2CCB" w:rsidP="001F2CCB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7674F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Макс.- 5б.</w:t>
            </w:r>
          </w:p>
        </w:tc>
      </w:tr>
      <w:tr w:rsidR="001F2CCB" w:rsidRPr="00F8522D" w14:paraId="6FFC9666" w14:textId="77777777" w:rsidTr="00CA3441">
        <w:tc>
          <w:tcPr>
            <w:tcW w:w="1419" w:type="dxa"/>
          </w:tcPr>
          <w:p w14:paraId="29579B9D" w14:textId="25DEE215" w:rsidR="001F2CCB" w:rsidRPr="00F8522D" w:rsidRDefault="001F2CCB" w:rsidP="001F2CCB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№7</w:t>
            </w:r>
          </w:p>
        </w:tc>
        <w:tc>
          <w:tcPr>
            <w:tcW w:w="6804" w:type="dxa"/>
          </w:tcPr>
          <w:p w14:paraId="6A161E5A" w14:textId="77777777" w:rsidR="001F2CCB" w:rsidRPr="00FF6359" w:rsidRDefault="001F2CCB" w:rsidP="001F2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6359">
              <w:rPr>
                <w:rFonts w:ascii="Times New Roman" w:hAnsi="Times New Roman" w:cs="Times New Roman"/>
                <w:sz w:val="24"/>
                <w:szCs w:val="24"/>
              </w:rPr>
              <w:t xml:space="preserve">ланиты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E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щёки</w:t>
            </w:r>
          </w:p>
          <w:p w14:paraId="6D975BDA" w14:textId="77777777" w:rsidR="001F2CCB" w:rsidRPr="00FF6359" w:rsidRDefault="001F2CCB" w:rsidP="001F2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супостат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противник, враг</w:t>
            </w:r>
          </w:p>
          <w:p w14:paraId="62ABAF62" w14:textId="77777777" w:rsidR="001F2CCB" w:rsidRPr="00FF6359" w:rsidRDefault="001F2CCB" w:rsidP="001F2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359">
              <w:rPr>
                <w:rFonts w:ascii="Times New Roman" w:hAnsi="Times New Roman" w:cs="Times New Roman"/>
                <w:sz w:val="24"/>
                <w:szCs w:val="24"/>
              </w:rPr>
              <w:t>чело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бить</w:t>
            </w:r>
            <w:r w:rsidRPr="00FF6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E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низко кланяться</w:t>
            </w:r>
          </w:p>
          <w:p w14:paraId="6F741FBC" w14:textId="77777777" w:rsidR="001F2CCB" w:rsidRPr="00FF6359" w:rsidRDefault="001F2CCB" w:rsidP="001F2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горница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D5E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комната</w:t>
            </w:r>
          </w:p>
          <w:p w14:paraId="54F26708" w14:textId="77777777" w:rsidR="001F2CCB" w:rsidRPr="00FF6359" w:rsidRDefault="001F2CCB" w:rsidP="001F2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яства</w:t>
            </w:r>
            <w:r w:rsidRPr="00FF6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E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еда, кушанья</w:t>
            </w:r>
          </w:p>
          <w:p w14:paraId="20F9A5D6" w14:textId="0367E19F" w:rsidR="001F2CCB" w:rsidRPr="00485BCD" w:rsidRDefault="001F2CCB" w:rsidP="00485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6359">
              <w:rPr>
                <w:rFonts w:ascii="Times New Roman" w:hAnsi="Times New Roman" w:cs="Times New Roman"/>
                <w:sz w:val="24"/>
                <w:szCs w:val="24"/>
              </w:rPr>
              <w:t xml:space="preserve">перст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E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палец</w:t>
            </w:r>
          </w:p>
        </w:tc>
        <w:tc>
          <w:tcPr>
            <w:tcW w:w="1984" w:type="dxa"/>
          </w:tcPr>
          <w:p w14:paraId="37BD8B7F" w14:textId="5DF88256" w:rsidR="00485BCD" w:rsidRDefault="00CB65FB" w:rsidP="00485BCD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2</w:t>
            </w:r>
            <w:r w:rsidR="00485BCD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б. </w:t>
            </w:r>
            <w:r w:rsidR="00485BCD" w:rsidRPr="001F2CC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за каждый правильный ответ.</w:t>
            </w:r>
          </w:p>
          <w:p w14:paraId="7D9D51B0" w14:textId="77777777" w:rsidR="00485BCD" w:rsidRDefault="00485BCD" w:rsidP="00485BCD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14:paraId="245BC761" w14:textId="056C2DEE" w:rsidR="001F2CCB" w:rsidRPr="00F8522D" w:rsidRDefault="00485BCD" w:rsidP="00485BCD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7674F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Макс.- </w:t>
            </w:r>
            <w:r w:rsidR="00CB65F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12</w:t>
            </w:r>
            <w:r w:rsidRPr="007674F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б.</w:t>
            </w:r>
          </w:p>
        </w:tc>
      </w:tr>
    </w:tbl>
    <w:p w14:paraId="48BF48D6" w14:textId="77777777" w:rsidR="00A3064A" w:rsidRPr="00A3064A" w:rsidRDefault="00A3064A" w:rsidP="00A3064A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14:paraId="5D4075BF" w14:textId="77777777" w:rsidR="0050109F" w:rsidRDefault="0050109F" w:rsidP="0050109F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207" w:type="dxa"/>
        <w:tblInd w:w="-431" w:type="dxa"/>
        <w:tblLook w:val="04A0" w:firstRow="1" w:lastRow="0" w:firstColumn="1" w:lastColumn="0" w:noHBand="0" w:noVBand="1"/>
      </w:tblPr>
      <w:tblGrid>
        <w:gridCol w:w="1419"/>
        <w:gridCol w:w="6378"/>
        <w:gridCol w:w="2410"/>
      </w:tblGrid>
      <w:tr w:rsidR="00485BCD" w14:paraId="41CBC978" w14:textId="77777777" w:rsidTr="002A7756">
        <w:tc>
          <w:tcPr>
            <w:tcW w:w="1419" w:type="dxa"/>
          </w:tcPr>
          <w:p w14:paraId="1C678A67" w14:textId="71616441" w:rsidR="00485BCD" w:rsidRPr="00485BCD" w:rsidRDefault="00485BCD" w:rsidP="0050109F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85BC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lastRenderedPageBreak/>
              <w:t>№8</w:t>
            </w:r>
          </w:p>
        </w:tc>
        <w:tc>
          <w:tcPr>
            <w:tcW w:w="6378" w:type="dxa"/>
          </w:tcPr>
          <w:p w14:paraId="71AF8BE6" w14:textId="5F71C9F1" w:rsidR="00485BCD" w:rsidRPr="00697659" w:rsidRDefault="00485BCD" w:rsidP="00485BCD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708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97659">
              <w:rPr>
                <w:rFonts w:ascii="Times New Roman" w:hAnsi="Times New Roman" w:cs="Times New Roman"/>
                <w:sz w:val="26"/>
                <w:szCs w:val="26"/>
              </w:rPr>
              <w:t>Н.Рубцов</w:t>
            </w:r>
            <w:proofErr w:type="spellEnd"/>
            <w:r w:rsidRPr="00697659">
              <w:rPr>
                <w:rFonts w:ascii="Times New Roman" w:hAnsi="Times New Roman" w:cs="Times New Roman"/>
                <w:sz w:val="26"/>
                <w:szCs w:val="26"/>
              </w:rPr>
              <w:t xml:space="preserve"> «Про зайца»</w:t>
            </w:r>
            <w:r w:rsidRPr="00697659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</w:t>
            </w:r>
            <w:r w:rsidRPr="00697659">
              <w:rPr>
                <w:rFonts w:ascii="Times New Roman" w:eastAsia="Times New Roman" w:hAnsi="Times New Roman" w:cs="Times New Roman"/>
                <w:sz w:val="26"/>
                <w:szCs w:val="26"/>
              </w:rPr>
              <w:t>стихотворение</w:t>
            </w:r>
          </w:p>
          <w:p w14:paraId="7696FC4C" w14:textId="04467236" w:rsidR="00485BCD" w:rsidRPr="00697659" w:rsidRDefault="00485BCD" w:rsidP="00485BCD">
            <w:pPr>
              <w:pStyle w:val="a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765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9765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И. </w:t>
            </w:r>
            <w:proofErr w:type="spellStart"/>
            <w:r w:rsidRPr="00697659">
              <w:rPr>
                <w:rFonts w:ascii="Times New Roman" w:eastAsia="Times New Roman" w:hAnsi="Times New Roman" w:cs="Times New Roman"/>
                <w:sz w:val="26"/>
                <w:szCs w:val="26"/>
              </w:rPr>
              <w:t>Хемницер</w:t>
            </w:r>
            <w:proofErr w:type="spellEnd"/>
            <w:r w:rsidRPr="0069765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</w:t>
            </w:r>
            <w:proofErr w:type="gramStart"/>
            <w:r w:rsidRPr="0069765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Стрекоза»   </w:t>
            </w:r>
            <w:proofErr w:type="gramEnd"/>
            <w:r w:rsidRPr="0069765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 </w:t>
            </w:r>
            <w:r w:rsidRPr="00697659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  <w:t>басня</w:t>
            </w:r>
            <w:r w:rsidRPr="00697659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</w:p>
          <w:p w14:paraId="1959F8A8" w14:textId="5F6E2A52" w:rsidR="00485BCD" w:rsidRPr="00485BCD" w:rsidRDefault="00485BCD" w:rsidP="00485BC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697659">
              <w:rPr>
                <w:rFonts w:ascii="Times New Roman" w:eastAsia="Times New Roman" w:hAnsi="Times New Roman" w:cs="Times New Roman"/>
                <w:sz w:val="26"/>
                <w:szCs w:val="26"/>
              </w:rPr>
              <w:t>Ш. Перро «Рике с хохолком»</w:t>
            </w:r>
            <w:r w:rsidRPr="00697659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Pr="00697659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Pr="0069765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97659">
              <w:rPr>
                <w:rFonts w:ascii="Times New Roman" w:hAnsi="Times New Roman" w:cs="Times New Roman"/>
                <w:sz w:val="26"/>
                <w:szCs w:val="26"/>
              </w:rPr>
              <w:t>сказка</w:t>
            </w:r>
          </w:p>
          <w:p w14:paraId="2BA5010D" w14:textId="6482D6F9" w:rsidR="00485BCD" w:rsidRPr="00697659" w:rsidRDefault="00485BCD" w:rsidP="00485BCD">
            <w:pPr>
              <w:pStyle w:val="a5"/>
              <w:tabs>
                <w:tab w:val="left" w:pos="5025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7659">
              <w:rPr>
                <w:rFonts w:ascii="Times New Roman" w:eastAsia="Times New Roman" w:hAnsi="Times New Roman" w:cs="Times New Roman"/>
                <w:sz w:val="26"/>
                <w:szCs w:val="26"/>
              </w:rPr>
              <w:t>Л. Толстой «Прыжок»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Pr="00697659">
              <w:rPr>
                <w:rFonts w:ascii="Times New Roman" w:eastAsia="Times New Roman" w:hAnsi="Times New Roman" w:cs="Times New Roman"/>
                <w:sz w:val="26"/>
                <w:szCs w:val="26"/>
              </w:rPr>
              <w:t>рассказ</w:t>
            </w:r>
          </w:p>
          <w:p w14:paraId="74261627" w14:textId="71C7BC90" w:rsidR="00485BCD" w:rsidRPr="00697659" w:rsidRDefault="00485BCD" w:rsidP="00485BCD">
            <w:pPr>
              <w:pStyle w:val="a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765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И. Крылов «Ворона и </w:t>
            </w:r>
            <w:proofErr w:type="gramStart"/>
            <w:r w:rsidRPr="00697659">
              <w:rPr>
                <w:rFonts w:ascii="Times New Roman" w:eastAsia="Times New Roman" w:hAnsi="Times New Roman" w:cs="Times New Roman"/>
                <w:sz w:val="26"/>
                <w:szCs w:val="26"/>
              </w:rPr>
              <w:t>Лисица»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</w:t>
            </w:r>
            <w:proofErr w:type="gramEnd"/>
            <w:r w:rsidRPr="00697659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</w:t>
            </w:r>
            <w:r w:rsidRPr="0069765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басня</w:t>
            </w:r>
          </w:p>
          <w:p w14:paraId="742CCC7A" w14:textId="0E4906A4" w:rsidR="00485BCD" w:rsidRPr="00697659" w:rsidRDefault="00485BCD" w:rsidP="00485BCD">
            <w:pPr>
              <w:pStyle w:val="a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765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Н. Носов «Федина </w:t>
            </w:r>
            <w:proofErr w:type="gramStart"/>
            <w:r w:rsidRPr="0069765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задача»  </w:t>
            </w:r>
            <w:r w:rsidRPr="00697659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proofErr w:type="gramEnd"/>
            <w:r w:rsidRPr="00697659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Pr="00697659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  <w:t>рассказ</w:t>
            </w:r>
            <w:r w:rsidRPr="00697659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</w:p>
          <w:p w14:paraId="75AD5D54" w14:textId="221C5F5B" w:rsidR="00485BCD" w:rsidRPr="00697659" w:rsidRDefault="00485BCD" w:rsidP="00485BCD">
            <w:pPr>
              <w:pStyle w:val="a5"/>
              <w:tabs>
                <w:tab w:val="left" w:pos="708"/>
                <w:tab w:val="left" w:pos="1416"/>
                <w:tab w:val="left" w:pos="2124"/>
                <w:tab w:val="left" w:pos="2832"/>
                <w:tab w:val="left" w:pos="516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7659">
              <w:rPr>
                <w:rFonts w:ascii="Times New Roman" w:eastAsia="Times New Roman" w:hAnsi="Times New Roman" w:cs="Times New Roman"/>
                <w:sz w:val="26"/>
                <w:szCs w:val="26"/>
              </w:rPr>
              <w:t>«Добрыня Никитич»</w:t>
            </w:r>
            <w:r w:rsidRPr="00697659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       </w:t>
            </w:r>
            <w:r w:rsidRPr="00697659">
              <w:rPr>
                <w:rFonts w:ascii="Times New Roman" w:eastAsia="Times New Roman" w:hAnsi="Times New Roman" w:cs="Times New Roman"/>
                <w:sz w:val="26"/>
                <w:szCs w:val="26"/>
              </w:rPr>
              <w:t>былина</w:t>
            </w:r>
          </w:p>
          <w:p w14:paraId="16E246D8" w14:textId="63658425" w:rsidR="00485BCD" w:rsidRPr="00697659" w:rsidRDefault="00485BCD" w:rsidP="00485BCD">
            <w:pPr>
              <w:pStyle w:val="a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7659">
              <w:rPr>
                <w:rFonts w:ascii="Times New Roman" w:eastAsia="Times New Roman" w:hAnsi="Times New Roman" w:cs="Times New Roman"/>
                <w:sz w:val="26"/>
                <w:szCs w:val="26"/>
              </w:rPr>
              <w:t>А. Фет «Зреет рожь…</w:t>
            </w:r>
            <w:r w:rsidRPr="0069765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697659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</w:t>
            </w:r>
            <w:r w:rsidRPr="00697659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697659">
              <w:rPr>
                <w:rFonts w:ascii="Times New Roman" w:eastAsia="Times New Roman" w:hAnsi="Times New Roman" w:cs="Times New Roman"/>
                <w:sz w:val="26"/>
                <w:szCs w:val="26"/>
              </w:rPr>
              <w:t>стихотворение</w:t>
            </w:r>
            <w:r w:rsidRPr="00697659">
              <w:rPr>
                <w:rFonts w:ascii="Times New Roman" w:hAnsi="Times New Roman" w:cs="Times New Roman"/>
                <w:sz w:val="26"/>
                <w:szCs w:val="26"/>
              </w:rPr>
              <w:t xml:space="preserve">          </w:t>
            </w:r>
          </w:p>
          <w:p w14:paraId="4B3540EC" w14:textId="6D134070" w:rsidR="00485BCD" w:rsidRDefault="00485BCD" w:rsidP="00485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765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С. </w:t>
            </w:r>
            <w:proofErr w:type="spellStart"/>
            <w:r w:rsidRPr="00697659">
              <w:rPr>
                <w:rFonts w:ascii="Times New Roman" w:eastAsia="Times New Roman" w:hAnsi="Times New Roman" w:cs="Times New Roman"/>
                <w:sz w:val="26"/>
                <w:szCs w:val="26"/>
              </w:rPr>
              <w:t>Писахов</w:t>
            </w:r>
            <w:proofErr w:type="spellEnd"/>
            <w:r w:rsidRPr="0069765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«Не любо-не </w:t>
            </w:r>
            <w:proofErr w:type="gramStart"/>
            <w:r w:rsidRPr="0069765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слушай»   </w:t>
            </w:r>
            <w:proofErr w:type="gramEnd"/>
            <w:r w:rsidRPr="0069765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</w:t>
            </w:r>
            <w:r w:rsidRPr="00697659">
              <w:rPr>
                <w:rFonts w:ascii="Times New Roman" w:hAnsi="Times New Roman" w:cs="Times New Roman"/>
                <w:sz w:val="26"/>
                <w:szCs w:val="26"/>
              </w:rPr>
              <w:t>сказка</w:t>
            </w:r>
            <w:r w:rsidRPr="0069765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</w:t>
            </w:r>
            <w:r w:rsidRPr="0069765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</w:t>
            </w:r>
          </w:p>
        </w:tc>
        <w:tc>
          <w:tcPr>
            <w:tcW w:w="2410" w:type="dxa"/>
          </w:tcPr>
          <w:p w14:paraId="27045648" w14:textId="77777777" w:rsidR="00485BCD" w:rsidRDefault="00485BCD" w:rsidP="00485BCD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1б. </w:t>
            </w:r>
            <w:r w:rsidRPr="001F2CC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за каждый правильный ответ.</w:t>
            </w:r>
          </w:p>
          <w:p w14:paraId="6C6EC572" w14:textId="77777777" w:rsidR="00485BCD" w:rsidRDefault="00485BCD" w:rsidP="00485BCD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14:paraId="55087DB7" w14:textId="65836045" w:rsidR="00485BCD" w:rsidRDefault="00485BCD" w:rsidP="00485B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74F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Макс.- 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9</w:t>
            </w:r>
            <w:r w:rsidRPr="007674F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б.</w:t>
            </w:r>
          </w:p>
        </w:tc>
      </w:tr>
      <w:tr w:rsidR="00485BCD" w14:paraId="17AE0A6D" w14:textId="77777777" w:rsidTr="002A7756">
        <w:tc>
          <w:tcPr>
            <w:tcW w:w="1419" w:type="dxa"/>
          </w:tcPr>
          <w:p w14:paraId="41FCE154" w14:textId="5A04D977" w:rsidR="00485BCD" w:rsidRPr="00485BCD" w:rsidRDefault="00485BCD" w:rsidP="0050109F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85BC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№9</w:t>
            </w:r>
          </w:p>
        </w:tc>
        <w:tc>
          <w:tcPr>
            <w:tcW w:w="6378" w:type="dxa"/>
          </w:tcPr>
          <w:p w14:paraId="01E51117" w14:textId="77777777" w:rsidR="00CB65FB" w:rsidRDefault="00CB65FB" w:rsidP="00CB6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7659">
              <w:rPr>
                <w:color w:val="000000"/>
                <w:sz w:val="26"/>
                <w:szCs w:val="26"/>
              </w:rPr>
              <w:t xml:space="preserve"> </w:t>
            </w:r>
          </w:p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704"/>
              <w:gridCol w:w="709"/>
              <w:gridCol w:w="709"/>
              <w:gridCol w:w="708"/>
              <w:gridCol w:w="709"/>
            </w:tblGrid>
            <w:tr w:rsidR="00CB65FB" w14:paraId="10E7C4F6" w14:textId="77777777" w:rsidTr="006B6791">
              <w:tc>
                <w:tcPr>
                  <w:tcW w:w="704" w:type="dxa"/>
                </w:tcPr>
                <w:p w14:paraId="4BCD3F33" w14:textId="77777777" w:rsidR="00CB65FB" w:rsidRDefault="00CB65FB" w:rsidP="00CB65F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1</w:t>
                  </w:r>
                </w:p>
              </w:tc>
              <w:tc>
                <w:tcPr>
                  <w:tcW w:w="709" w:type="dxa"/>
                </w:tcPr>
                <w:p w14:paraId="1BFE68F0" w14:textId="77777777" w:rsidR="00CB65FB" w:rsidRDefault="00CB65FB" w:rsidP="00CB65F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2</w:t>
                  </w:r>
                </w:p>
              </w:tc>
              <w:tc>
                <w:tcPr>
                  <w:tcW w:w="709" w:type="dxa"/>
                </w:tcPr>
                <w:p w14:paraId="0A0C8EC4" w14:textId="77777777" w:rsidR="00CB65FB" w:rsidRDefault="00CB65FB" w:rsidP="00CB65F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3</w:t>
                  </w:r>
                </w:p>
              </w:tc>
              <w:tc>
                <w:tcPr>
                  <w:tcW w:w="708" w:type="dxa"/>
                </w:tcPr>
                <w:p w14:paraId="1ECDA4EF" w14:textId="77777777" w:rsidR="00CB65FB" w:rsidRDefault="00CB65FB" w:rsidP="00CB65F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4</w:t>
                  </w:r>
                </w:p>
              </w:tc>
              <w:tc>
                <w:tcPr>
                  <w:tcW w:w="709" w:type="dxa"/>
                </w:tcPr>
                <w:p w14:paraId="523D3359" w14:textId="77777777" w:rsidR="00CB65FB" w:rsidRDefault="00CB65FB" w:rsidP="00CB65F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5</w:t>
                  </w:r>
                </w:p>
              </w:tc>
            </w:tr>
            <w:tr w:rsidR="00CB65FB" w14:paraId="480DC7F6" w14:textId="77777777" w:rsidTr="006B6791">
              <w:tc>
                <w:tcPr>
                  <w:tcW w:w="704" w:type="dxa"/>
                </w:tcPr>
                <w:p w14:paraId="267BCCDD" w14:textId="77777777" w:rsidR="00CB65FB" w:rsidRDefault="00CB65FB" w:rsidP="00CB65F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709" w:type="dxa"/>
                </w:tcPr>
                <w:p w14:paraId="766EF64D" w14:textId="77777777" w:rsidR="00CB65FB" w:rsidRDefault="00CB65FB" w:rsidP="00CB65F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709" w:type="dxa"/>
                </w:tcPr>
                <w:p w14:paraId="19EBD4C5" w14:textId="77777777" w:rsidR="00CB65FB" w:rsidRDefault="00CB65FB" w:rsidP="00CB65F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708" w:type="dxa"/>
                </w:tcPr>
                <w:p w14:paraId="074E5985" w14:textId="77777777" w:rsidR="00CB65FB" w:rsidRDefault="00CB65FB" w:rsidP="00CB65F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</w:t>
                  </w:r>
                </w:p>
              </w:tc>
              <w:tc>
                <w:tcPr>
                  <w:tcW w:w="709" w:type="dxa"/>
                </w:tcPr>
                <w:p w14:paraId="63CCEF86" w14:textId="77777777" w:rsidR="00CB65FB" w:rsidRDefault="00CB65FB" w:rsidP="00CB65F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</w:tr>
          </w:tbl>
          <w:p w14:paraId="1D5D1A1A" w14:textId="0BEC4378" w:rsidR="00485BCD" w:rsidRDefault="00485BCD" w:rsidP="00CB65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488D2FB4" w14:textId="51A52BDC" w:rsidR="00CB65FB" w:rsidRPr="00CB65FB" w:rsidRDefault="00CB65FB" w:rsidP="00CB65FB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1б. </w:t>
            </w:r>
            <w:r w:rsidRPr="001F2CC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за каждый правильный ответ.</w:t>
            </w:r>
          </w:p>
          <w:p w14:paraId="17BF0EF8" w14:textId="1E30CFEB" w:rsidR="00485BCD" w:rsidRDefault="00CB65FB" w:rsidP="00CB6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74F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Макс.- 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5</w:t>
            </w:r>
            <w:r w:rsidRPr="007674F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б.</w:t>
            </w:r>
          </w:p>
        </w:tc>
      </w:tr>
      <w:tr w:rsidR="00485BCD" w14:paraId="43387E70" w14:textId="77777777" w:rsidTr="002A7756">
        <w:tc>
          <w:tcPr>
            <w:tcW w:w="1419" w:type="dxa"/>
          </w:tcPr>
          <w:p w14:paraId="0AD2B245" w14:textId="54110C70" w:rsidR="00485BCD" w:rsidRPr="00485BCD" w:rsidRDefault="00485BCD" w:rsidP="0050109F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85BC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№10</w:t>
            </w:r>
          </w:p>
        </w:tc>
        <w:tc>
          <w:tcPr>
            <w:tcW w:w="6378" w:type="dxa"/>
          </w:tcPr>
          <w:p w14:paraId="4742AA9C" w14:textId="77777777" w:rsidR="00485BCD" w:rsidRDefault="00CB65FB" w:rsidP="00CB65FB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Маршак</w:t>
            </w:r>
          </w:p>
          <w:p w14:paraId="312DC4B1" w14:textId="77777777" w:rsidR="00CB65FB" w:rsidRDefault="00CB65FB" w:rsidP="00CB65FB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Некрасов</w:t>
            </w:r>
          </w:p>
          <w:p w14:paraId="7C3DFA8A" w14:textId="77777777" w:rsidR="00CB65FB" w:rsidRDefault="00CB65FB" w:rsidP="00CB65FB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Толстой</w:t>
            </w:r>
          </w:p>
          <w:p w14:paraId="500DBD29" w14:textId="12F8081D" w:rsidR="00CB65FB" w:rsidRPr="00CB65FB" w:rsidRDefault="00CB65FB" w:rsidP="00CB65FB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Лермонтов</w:t>
            </w:r>
          </w:p>
        </w:tc>
        <w:tc>
          <w:tcPr>
            <w:tcW w:w="2410" w:type="dxa"/>
          </w:tcPr>
          <w:p w14:paraId="0B5E7E18" w14:textId="2953CF35" w:rsidR="00CB65FB" w:rsidRPr="00CB65FB" w:rsidRDefault="00CB65FB" w:rsidP="00CB65FB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2б. </w:t>
            </w:r>
            <w:r w:rsidRPr="001F2CCB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за каждый правильный ответ.</w:t>
            </w:r>
          </w:p>
          <w:p w14:paraId="3A1E9B4C" w14:textId="74382797" w:rsidR="00485BCD" w:rsidRDefault="00CB65FB" w:rsidP="00CB6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74F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Макс.- 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8</w:t>
            </w:r>
            <w:r w:rsidRPr="007674F1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б.</w:t>
            </w:r>
          </w:p>
        </w:tc>
      </w:tr>
      <w:tr w:rsidR="00485BCD" w14:paraId="7A63EB94" w14:textId="77777777" w:rsidTr="002A7756">
        <w:tc>
          <w:tcPr>
            <w:tcW w:w="1419" w:type="dxa"/>
          </w:tcPr>
          <w:p w14:paraId="695761A2" w14:textId="426BF3EF" w:rsidR="00485BCD" w:rsidRPr="00485BCD" w:rsidRDefault="00485BCD" w:rsidP="0050109F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85BC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№11</w:t>
            </w:r>
          </w:p>
        </w:tc>
        <w:tc>
          <w:tcPr>
            <w:tcW w:w="6378" w:type="dxa"/>
          </w:tcPr>
          <w:p w14:paraId="4C2E1A2E" w14:textId="7F9E639D" w:rsidR="00FA3353" w:rsidRPr="00FA3353" w:rsidRDefault="002A7756" w:rsidP="00FA3353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Свободный стиль</w:t>
            </w:r>
          </w:p>
          <w:p w14:paraId="405E52C8" w14:textId="03ED99E0" w:rsidR="00485BCD" w:rsidRPr="00FA3353" w:rsidRDefault="000F593F" w:rsidP="00FA3353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</w:t>
            </w:r>
            <w:r w:rsidR="00FA3353" w:rsidRPr="00FA3353">
              <w:rPr>
                <w:rFonts w:ascii="Times New Roman" w:hAnsi="Times New Roman" w:cs="Times New Roman"/>
                <w:bCs/>
                <w:sz w:val="28"/>
                <w:szCs w:val="28"/>
              </w:rPr>
              <w:t>екст написан грамотно, орфографические и пунктуационные ошибки отсутствуют.</w:t>
            </w:r>
          </w:p>
          <w:p w14:paraId="47B4028D" w14:textId="77777777" w:rsidR="00FA3353" w:rsidRPr="00FA3353" w:rsidRDefault="00FA3353" w:rsidP="00FA3353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A335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Использование языковых средст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</w:t>
            </w:r>
          </w:p>
          <w:p w14:paraId="5849609D" w14:textId="0C20218E" w:rsidR="00FA3353" w:rsidRPr="00FA3353" w:rsidRDefault="00FA3353" w:rsidP="00FA335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219B23BB" w14:textId="0D88D798" w:rsidR="00FA3353" w:rsidRDefault="002A7756" w:rsidP="0050109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 </w:t>
            </w:r>
            <w:r w:rsidR="00FA3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2б.-</w:t>
            </w:r>
            <w:r w:rsidR="00FA3353" w:rsidRPr="00FA3353">
              <w:rPr>
                <w:rFonts w:ascii="Times New Roman" w:hAnsi="Times New Roman" w:cs="Times New Roman"/>
                <w:sz w:val="24"/>
                <w:szCs w:val="24"/>
              </w:rPr>
              <w:t>за составление загадки</w:t>
            </w:r>
          </w:p>
          <w:p w14:paraId="2B47B833" w14:textId="1FAF429C" w:rsidR="00FA3353" w:rsidRPr="00FA3353" w:rsidRDefault="00FA3353" w:rsidP="00501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1б</w:t>
            </w:r>
            <w:r w:rsidRPr="00FA3353">
              <w:rPr>
                <w:rFonts w:ascii="Times New Roman" w:hAnsi="Times New Roman" w:cs="Times New Roman"/>
                <w:sz w:val="24"/>
                <w:szCs w:val="24"/>
              </w:rPr>
              <w:t>.-за грамотность</w:t>
            </w:r>
          </w:p>
          <w:p w14:paraId="70B73E67" w14:textId="77777777" w:rsidR="00FA3353" w:rsidRDefault="00FA3353" w:rsidP="00501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FA3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FA3353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</w:p>
          <w:p w14:paraId="56911521" w14:textId="75F326B0" w:rsidR="00FA3353" w:rsidRDefault="00FA3353" w:rsidP="00501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A3353">
              <w:rPr>
                <w:rFonts w:ascii="Times New Roman" w:hAnsi="Times New Roman" w:cs="Times New Roman"/>
                <w:sz w:val="24"/>
                <w:szCs w:val="24"/>
              </w:rPr>
              <w:t>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овые </w:t>
            </w:r>
            <w:r w:rsidRPr="00FA3353">
              <w:rPr>
                <w:rFonts w:ascii="Times New Roman" w:hAnsi="Times New Roman" w:cs="Times New Roman"/>
                <w:sz w:val="24"/>
                <w:szCs w:val="24"/>
              </w:rPr>
              <w:t>ср-ва</w:t>
            </w:r>
          </w:p>
          <w:p w14:paraId="5F1EFE01" w14:textId="77777777" w:rsidR="00FA3353" w:rsidRPr="00FA3353" w:rsidRDefault="00FA3353" w:rsidP="0050109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20C3BEF" w14:textId="28F5F7CE" w:rsidR="00FA3353" w:rsidRPr="00FA3353" w:rsidRDefault="00FA3353" w:rsidP="0050109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33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Макс.-</w:t>
            </w:r>
            <w:r w:rsidR="002A77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4 </w:t>
            </w:r>
            <w:r w:rsidRPr="00FA33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б.</w:t>
            </w:r>
          </w:p>
        </w:tc>
      </w:tr>
      <w:tr w:rsidR="00CB65FB" w14:paraId="211CA337" w14:textId="77777777" w:rsidTr="002A7756">
        <w:tc>
          <w:tcPr>
            <w:tcW w:w="1419" w:type="dxa"/>
          </w:tcPr>
          <w:p w14:paraId="314C9B09" w14:textId="77777777" w:rsidR="00CB65FB" w:rsidRPr="00485BCD" w:rsidRDefault="00CB65FB" w:rsidP="0050109F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378" w:type="dxa"/>
          </w:tcPr>
          <w:p w14:paraId="62E479A4" w14:textId="2BEA67B7" w:rsidR="00CB65FB" w:rsidRDefault="002A7756" w:rsidP="00501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6FE9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Максимальное количество баллов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- 69 баллов</w:t>
            </w:r>
          </w:p>
        </w:tc>
        <w:tc>
          <w:tcPr>
            <w:tcW w:w="2410" w:type="dxa"/>
          </w:tcPr>
          <w:p w14:paraId="721B6C74" w14:textId="77777777" w:rsidR="00CB65FB" w:rsidRDefault="00CB65FB" w:rsidP="005010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269FC0A" w14:textId="77777777" w:rsidR="00884E00" w:rsidRPr="00884E00" w:rsidRDefault="00884E00" w:rsidP="004C6088">
      <w:pPr>
        <w:rPr>
          <w:rFonts w:ascii="Times New Roman" w:hAnsi="Times New Roman" w:cs="Times New Roman"/>
          <w:b/>
          <w:bCs/>
          <w:sz w:val="26"/>
          <w:szCs w:val="26"/>
        </w:rPr>
      </w:pPr>
    </w:p>
    <w:p w14:paraId="1A0496AA" w14:textId="77777777" w:rsidR="00884E00" w:rsidRDefault="00884E00" w:rsidP="004C6088">
      <w:pPr>
        <w:rPr>
          <w:rFonts w:ascii="Times New Roman" w:hAnsi="Times New Roman" w:cs="Times New Roman"/>
          <w:sz w:val="28"/>
          <w:szCs w:val="28"/>
        </w:rPr>
      </w:pPr>
    </w:p>
    <w:p w14:paraId="0D5D4E6E" w14:textId="77777777" w:rsidR="00BE4AFD" w:rsidRPr="00BE4AFD" w:rsidRDefault="00BE4AFD" w:rsidP="00BE4AFD">
      <w:pPr>
        <w:rPr>
          <w:rFonts w:ascii="Times New Roman" w:hAnsi="Times New Roman" w:cs="Times New Roman"/>
          <w:sz w:val="28"/>
          <w:szCs w:val="28"/>
        </w:rPr>
      </w:pPr>
    </w:p>
    <w:sectPr w:rsidR="00BE4AFD" w:rsidRPr="00BE4AFD" w:rsidSect="00E02DCA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FE71264"/>
    <w:multiLevelType w:val="hybridMultilevel"/>
    <w:tmpl w:val="BF60543E"/>
    <w:lvl w:ilvl="0" w:tplc="660E978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FC3D6A"/>
    <w:multiLevelType w:val="multilevel"/>
    <w:tmpl w:val="A8FEB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8B1390"/>
    <w:multiLevelType w:val="singleLevel"/>
    <w:tmpl w:val="4314A404"/>
    <w:lvl w:ilvl="0">
      <w:start w:val="1"/>
      <w:numFmt w:val="decimal"/>
      <w:lvlText w:val="%1)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9587DF6"/>
    <w:multiLevelType w:val="hybridMultilevel"/>
    <w:tmpl w:val="AC04B02E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3B7E8C"/>
    <w:multiLevelType w:val="multilevel"/>
    <w:tmpl w:val="6916E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F893534"/>
    <w:multiLevelType w:val="hybridMultilevel"/>
    <w:tmpl w:val="B6B26B6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271589"/>
    <w:multiLevelType w:val="multilevel"/>
    <w:tmpl w:val="C7DCD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F5D55E1"/>
    <w:multiLevelType w:val="hybridMultilevel"/>
    <w:tmpl w:val="62BACF2A"/>
    <w:lvl w:ilvl="0" w:tplc="041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9"/>
  </w:num>
  <w:num w:numId="5">
    <w:abstractNumId w:val="0"/>
  </w:num>
  <w:num w:numId="6">
    <w:abstractNumId w:val="1"/>
  </w:num>
  <w:num w:numId="7">
    <w:abstractNumId w:val="2"/>
  </w:num>
  <w:num w:numId="8">
    <w:abstractNumId w:val="6"/>
  </w:num>
  <w:num w:numId="9">
    <w:abstractNumId w:val="5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635"/>
    <w:rsid w:val="000F593F"/>
    <w:rsid w:val="00141727"/>
    <w:rsid w:val="0018415C"/>
    <w:rsid w:val="001D7866"/>
    <w:rsid w:val="001F2CCB"/>
    <w:rsid w:val="00200D73"/>
    <w:rsid w:val="002A7756"/>
    <w:rsid w:val="00304D4D"/>
    <w:rsid w:val="00331992"/>
    <w:rsid w:val="003E55D2"/>
    <w:rsid w:val="0045425E"/>
    <w:rsid w:val="00467DC9"/>
    <w:rsid w:val="00485BCD"/>
    <w:rsid w:val="004946B2"/>
    <w:rsid w:val="004B3F87"/>
    <w:rsid w:val="004C6088"/>
    <w:rsid w:val="004C7A73"/>
    <w:rsid w:val="0050109F"/>
    <w:rsid w:val="00553EE7"/>
    <w:rsid w:val="00610740"/>
    <w:rsid w:val="00617E49"/>
    <w:rsid w:val="00624635"/>
    <w:rsid w:val="0065462F"/>
    <w:rsid w:val="00660E19"/>
    <w:rsid w:val="006936D1"/>
    <w:rsid w:val="00697659"/>
    <w:rsid w:val="006D463D"/>
    <w:rsid w:val="00713F60"/>
    <w:rsid w:val="00717A47"/>
    <w:rsid w:val="007674F1"/>
    <w:rsid w:val="00785E98"/>
    <w:rsid w:val="007A100D"/>
    <w:rsid w:val="007F5C1A"/>
    <w:rsid w:val="008020F0"/>
    <w:rsid w:val="008552C7"/>
    <w:rsid w:val="0086194A"/>
    <w:rsid w:val="00884E00"/>
    <w:rsid w:val="0096114B"/>
    <w:rsid w:val="009F42C7"/>
    <w:rsid w:val="00A3064A"/>
    <w:rsid w:val="00AC06A6"/>
    <w:rsid w:val="00B54FF9"/>
    <w:rsid w:val="00B740E0"/>
    <w:rsid w:val="00B81755"/>
    <w:rsid w:val="00BC7B6C"/>
    <w:rsid w:val="00BE4AFD"/>
    <w:rsid w:val="00C17C67"/>
    <w:rsid w:val="00CA3441"/>
    <w:rsid w:val="00CB65FB"/>
    <w:rsid w:val="00CE73E0"/>
    <w:rsid w:val="00D05234"/>
    <w:rsid w:val="00D92C10"/>
    <w:rsid w:val="00E02DCA"/>
    <w:rsid w:val="00E71C07"/>
    <w:rsid w:val="00F12E4D"/>
    <w:rsid w:val="00F8522D"/>
    <w:rsid w:val="00F87C97"/>
    <w:rsid w:val="00FA3353"/>
    <w:rsid w:val="00FA5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D75A3"/>
  <w15:chartTrackingRefBased/>
  <w15:docId w15:val="{61DD2528-F33A-41E4-BE53-15994D63D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65FB"/>
  </w:style>
  <w:style w:type="paragraph" w:styleId="1">
    <w:name w:val="heading 1"/>
    <w:basedOn w:val="a"/>
    <w:next w:val="a"/>
    <w:link w:val="10"/>
    <w:uiPriority w:val="9"/>
    <w:qFormat/>
    <w:rsid w:val="0014172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4C6088"/>
    <w:pPr>
      <w:spacing w:after="200" w:line="276" w:lineRule="auto"/>
      <w:ind w:left="720"/>
    </w:pPr>
    <w:rPr>
      <w:rFonts w:ascii="Calibri" w:eastAsia="Calibri" w:hAnsi="Calibri" w:cs="Times New Roman"/>
      <w:lang w:eastAsia="ru-RU"/>
    </w:rPr>
  </w:style>
  <w:style w:type="paragraph" w:styleId="a3">
    <w:name w:val="List Paragraph"/>
    <w:basedOn w:val="a"/>
    <w:uiPriority w:val="34"/>
    <w:qFormat/>
    <w:rsid w:val="004C608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010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4946B2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6D463D"/>
  </w:style>
  <w:style w:type="table" w:styleId="a6">
    <w:name w:val="Table Grid"/>
    <w:basedOn w:val="a1"/>
    <w:uiPriority w:val="39"/>
    <w:rsid w:val="00E71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6"/>
    <w:uiPriority w:val="59"/>
    <w:rsid w:val="00660E1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1417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21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30</cp:revision>
  <dcterms:created xsi:type="dcterms:W3CDTF">2021-02-01T18:15:00Z</dcterms:created>
  <dcterms:modified xsi:type="dcterms:W3CDTF">2021-02-09T13:53:00Z</dcterms:modified>
</cp:coreProperties>
</file>